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61836" w14:textId="11B9018A" w:rsidR="008B3A6A" w:rsidRPr="008B3A6A" w:rsidRDefault="00B119FA" w:rsidP="008B3A6A">
      <w:pPr>
        <w:pStyle w:val="FR1"/>
        <w:tabs>
          <w:tab w:val="left" w:pos="-108"/>
        </w:tabs>
        <w:spacing w:line="260" w:lineRule="auto"/>
        <w:ind w:left="0" w:right="190"/>
        <w:outlineLvl w:val="0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4BA75E4B" wp14:editId="7E1549B1">
            <wp:simplePos x="0" y="0"/>
            <wp:positionH relativeFrom="column">
              <wp:posOffset>2606040</wp:posOffset>
            </wp:positionH>
            <wp:positionV relativeFrom="paragraph">
              <wp:posOffset>-357505</wp:posOffset>
            </wp:positionV>
            <wp:extent cx="457200" cy="548640"/>
            <wp:effectExtent l="0" t="0" r="0" b="381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3A6A" w:rsidRPr="008B3A6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ED94E3E" wp14:editId="219B890D">
                <wp:simplePos x="0" y="0"/>
                <wp:positionH relativeFrom="column">
                  <wp:posOffset>6506210</wp:posOffset>
                </wp:positionH>
                <wp:positionV relativeFrom="paragraph">
                  <wp:posOffset>-6758305</wp:posOffset>
                </wp:positionV>
                <wp:extent cx="0" cy="6126480"/>
                <wp:effectExtent l="8255" t="11430" r="10795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6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BC101A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" o:allowincell="f"/>
            </w:pict>
          </mc:Fallback>
        </mc:AlternateContent>
      </w:r>
      <w:r w:rsidR="008B3A6A" w:rsidRPr="008B3A6A">
        <w:rPr>
          <w:b/>
          <w:sz w:val="24"/>
        </w:rPr>
        <w:t xml:space="preserve"> АДМИНИСТРАЦИЯ </w:t>
      </w:r>
    </w:p>
    <w:p w14:paraId="214BB91E" w14:textId="77777777" w:rsidR="008B3A6A" w:rsidRPr="008B3A6A" w:rsidRDefault="008B3A6A" w:rsidP="008B3A6A">
      <w:pPr>
        <w:pStyle w:val="FR1"/>
        <w:tabs>
          <w:tab w:val="left" w:pos="4678"/>
        </w:tabs>
        <w:spacing w:line="260" w:lineRule="auto"/>
        <w:ind w:left="0" w:right="190"/>
        <w:outlineLvl w:val="0"/>
        <w:rPr>
          <w:b/>
          <w:sz w:val="24"/>
        </w:rPr>
      </w:pPr>
      <w:r w:rsidRPr="008B3A6A">
        <w:rPr>
          <w:b/>
          <w:sz w:val="24"/>
        </w:rPr>
        <w:t>ХВАЛЫНСКОГО МУНИЦИПАЛЬНОГО РАЙОНА</w:t>
      </w:r>
    </w:p>
    <w:p w14:paraId="71098425" w14:textId="77777777" w:rsidR="008B3A6A" w:rsidRPr="008B3A6A" w:rsidRDefault="008B3A6A" w:rsidP="008B3A6A">
      <w:pPr>
        <w:pStyle w:val="FR1"/>
        <w:spacing w:line="260" w:lineRule="auto"/>
        <w:ind w:left="0" w:right="4"/>
        <w:outlineLvl w:val="0"/>
        <w:rPr>
          <w:b/>
          <w:sz w:val="24"/>
        </w:rPr>
      </w:pPr>
      <w:r w:rsidRPr="008B3A6A">
        <w:rPr>
          <w:b/>
          <w:sz w:val="24"/>
        </w:rPr>
        <w:t xml:space="preserve"> САРАТОВСКОЙ ОБЛАСТИ</w:t>
      </w:r>
    </w:p>
    <w:p w14:paraId="151F6DE3" w14:textId="77777777" w:rsidR="008B3A6A" w:rsidRPr="008B3A6A" w:rsidRDefault="008B3A6A" w:rsidP="008B3A6A">
      <w:pPr>
        <w:pStyle w:val="FR1"/>
        <w:spacing w:line="260" w:lineRule="auto"/>
        <w:ind w:left="0" w:right="4"/>
        <w:outlineLvl w:val="0"/>
        <w:rPr>
          <w:b/>
          <w:sz w:val="16"/>
        </w:rPr>
      </w:pPr>
    </w:p>
    <w:p w14:paraId="71C76D69" w14:textId="77777777" w:rsidR="008B3A6A" w:rsidRPr="008B3A6A" w:rsidRDefault="008B3A6A" w:rsidP="008B3A6A">
      <w:pPr>
        <w:pStyle w:val="FR1"/>
        <w:spacing w:line="260" w:lineRule="auto"/>
        <w:ind w:left="0" w:right="4"/>
        <w:outlineLvl w:val="0"/>
        <w:rPr>
          <w:sz w:val="24"/>
        </w:rPr>
      </w:pPr>
      <w:r w:rsidRPr="008B3A6A">
        <w:rPr>
          <w:sz w:val="24"/>
        </w:rPr>
        <w:t>ул. Революционная, д. 110 «А», г. Хвалынск, Саратовская область 412780</w:t>
      </w:r>
    </w:p>
    <w:p w14:paraId="0ABD4E15" w14:textId="77777777" w:rsidR="008B3A6A" w:rsidRPr="008B3A6A" w:rsidRDefault="008B3A6A" w:rsidP="008B3A6A">
      <w:pPr>
        <w:pStyle w:val="FR1"/>
        <w:spacing w:line="260" w:lineRule="auto"/>
        <w:ind w:left="0" w:right="4"/>
        <w:outlineLvl w:val="0"/>
        <w:rPr>
          <w:sz w:val="24"/>
        </w:rPr>
      </w:pPr>
      <w:r w:rsidRPr="008B3A6A">
        <w:rPr>
          <w:sz w:val="24"/>
        </w:rPr>
        <w:t>Тел. (845-95) 2-10-30, факс (845-95) 2-18-06</w:t>
      </w:r>
    </w:p>
    <w:p w14:paraId="1B6935B3" w14:textId="77777777" w:rsidR="008B3A6A" w:rsidRPr="008B3A6A" w:rsidRDefault="008B3A6A" w:rsidP="008B3A6A">
      <w:pPr>
        <w:pStyle w:val="FR1"/>
        <w:spacing w:line="260" w:lineRule="auto"/>
        <w:ind w:left="0" w:right="4"/>
        <w:outlineLvl w:val="0"/>
        <w:rPr>
          <w:noProof/>
          <w:sz w:val="16"/>
        </w:rPr>
      </w:pPr>
    </w:p>
    <w:p w14:paraId="2E3DE51A" w14:textId="77777777" w:rsidR="00CC5363" w:rsidRPr="008B3A6A" w:rsidRDefault="00CC5363">
      <w:pPr>
        <w:pStyle w:val="210"/>
        <w:shd w:val="clear" w:color="auto" w:fill="auto"/>
        <w:spacing w:before="1" w:after="306"/>
        <w:ind w:right="20"/>
        <w:rPr>
          <w:sz w:val="32"/>
          <w:szCs w:val="28"/>
        </w:rPr>
      </w:pPr>
      <w:r w:rsidRPr="008B3A6A">
        <w:rPr>
          <w:rStyle w:val="21"/>
          <w:b/>
          <w:bCs/>
          <w:sz w:val="32"/>
          <w:szCs w:val="28"/>
        </w:rPr>
        <w:t>П О С Т А Н О В Л Е Н И Е</w:t>
      </w:r>
    </w:p>
    <w:p w14:paraId="178ADE74" w14:textId="77777777" w:rsidR="009F0E8E" w:rsidRPr="008B3A6A" w:rsidRDefault="008B3A6A" w:rsidP="009F0E8E">
      <w:pPr>
        <w:pStyle w:val="a4"/>
        <w:shd w:val="clear" w:color="auto" w:fill="auto"/>
        <w:spacing w:before="0" w:after="311" w:line="260" w:lineRule="exact"/>
        <w:ind w:right="20"/>
        <w:rPr>
          <w:rStyle w:val="13"/>
          <w:sz w:val="28"/>
        </w:rPr>
      </w:pPr>
      <w:r w:rsidRPr="008B3A6A">
        <w:rPr>
          <w:rStyle w:val="13"/>
          <w:sz w:val="28"/>
        </w:rPr>
        <w:t>17 декабря 2019 г.</w:t>
      </w:r>
      <w:r w:rsidR="009F0E8E" w:rsidRPr="008B3A6A">
        <w:rPr>
          <w:rStyle w:val="13"/>
          <w:sz w:val="28"/>
        </w:rPr>
        <w:t xml:space="preserve">          </w:t>
      </w:r>
      <w:r w:rsidRPr="008B3A6A">
        <w:rPr>
          <w:rStyle w:val="13"/>
          <w:sz w:val="28"/>
        </w:rPr>
        <w:t xml:space="preserve">                       </w:t>
      </w:r>
      <w:r w:rsidR="009F0E8E" w:rsidRPr="008B3A6A">
        <w:rPr>
          <w:rStyle w:val="13"/>
          <w:sz w:val="28"/>
        </w:rPr>
        <w:t xml:space="preserve">                                                    №</w:t>
      </w:r>
      <w:r w:rsidRPr="008B3A6A">
        <w:rPr>
          <w:rStyle w:val="13"/>
          <w:sz w:val="28"/>
        </w:rPr>
        <w:t xml:space="preserve"> </w:t>
      </w:r>
      <w:r w:rsidR="009F0E8E" w:rsidRPr="008B3A6A">
        <w:rPr>
          <w:rStyle w:val="13"/>
          <w:sz w:val="28"/>
        </w:rPr>
        <w:t>1312</w:t>
      </w:r>
    </w:p>
    <w:p w14:paraId="4584D0F9" w14:textId="77777777" w:rsidR="00076BC6" w:rsidRPr="008B3A6A" w:rsidRDefault="006433BB">
      <w:pPr>
        <w:pStyle w:val="a4"/>
        <w:shd w:val="clear" w:color="auto" w:fill="auto"/>
        <w:spacing w:before="0" w:after="311" w:line="260" w:lineRule="exact"/>
        <w:ind w:right="20"/>
        <w:jc w:val="center"/>
        <w:rPr>
          <w:rStyle w:val="13"/>
          <w:sz w:val="28"/>
        </w:rPr>
      </w:pPr>
      <w:r w:rsidRPr="008B3A6A">
        <w:rPr>
          <w:rStyle w:val="13"/>
          <w:sz w:val="28"/>
        </w:rPr>
        <w:t>г. Хвалынск</w:t>
      </w:r>
    </w:p>
    <w:p w14:paraId="1351A937" w14:textId="77777777" w:rsidR="006E1D0C" w:rsidRPr="008B3A6A" w:rsidRDefault="006E1D0C" w:rsidP="008B3A6A">
      <w:pPr>
        <w:widowControl/>
        <w:shd w:val="clear" w:color="auto" w:fill="FFFFFF"/>
        <w:spacing w:before="2" w:after="8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3A6A">
        <w:rPr>
          <w:rFonts w:ascii="Times New Roman" w:hAnsi="Times New Roman" w:cs="Times New Roman"/>
          <w:b/>
          <w:color w:val="auto"/>
          <w:sz w:val="28"/>
          <w:szCs w:val="28"/>
        </w:rPr>
        <w:t>Об определении мест, предназначенных для выгула домашних животных на территории  МО г. Хвалынск</w:t>
      </w:r>
      <w:r w:rsidRPr="008B3A6A">
        <w:rPr>
          <w:rFonts w:ascii="Times New Roman" w:hAnsi="Times New Roman" w:cs="Times New Roman"/>
          <w:color w:val="auto"/>
          <w:sz w:val="28"/>
          <w:szCs w:val="28"/>
        </w:rPr>
        <w:br/>
      </w:r>
      <w:r w:rsidR="009F0E8E" w:rsidRPr="008B3A6A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8B3A6A">
        <w:rPr>
          <w:rFonts w:ascii="Times New Roman" w:hAnsi="Times New Roman" w:cs="Times New Roman"/>
          <w:color w:val="auto"/>
          <w:sz w:val="26"/>
          <w:szCs w:val="26"/>
        </w:rPr>
        <w:t>В соответствии с Федеральным законом от 06.10.2003 № 131-ФЗ №Об общих принципах организации местного самоуправления в Российской Федерации», Федеральным законом от 27.12.2018 г. № 489-ФЗ «Об ответственном обращении с животными и о внесении изменений в отдельные законодательные акты Российской Федерации», Уставом МО г. Хвалынск</w:t>
      </w:r>
      <w:r w:rsidR="00285401" w:rsidRPr="008B3A6A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285401" w:rsidRPr="008B3A6A">
        <w:rPr>
          <w:color w:val="auto"/>
        </w:rPr>
        <w:t xml:space="preserve"> </w:t>
      </w:r>
      <w:r w:rsidR="00285401" w:rsidRPr="008B3A6A">
        <w:rPr>
          <w:rFonts w:ascii="Times New Roman" w:hAnsi="Times New Roman" w:cs="Times New Roman"/>
          <w:color w:val="auto"/>
          <w:sz w:val="26"/>
          <w:szCs w:val="26"/>
        </w:rPr>
        <w:t>в целях соблюдения санитарно-эпидемиологического состояния</w:t>
      </w:r>
    </w:p>
    <w:p w14:paraId="3ED564C5" w14:textId="77777777" w:rsidR="006E1D0C" w:rsidRPr="008B3A6A" w:rsidRDefault="008B3A6A" w:rsidP="008B3A6A">
      <w:pPr>
        <w:pStyle w:val="aa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3A6A">
        <w:rPr>
          <w:rFonts w:ascii="Times New Roman" w:hAnsi="Times New Roman" w:cs="Times New Roman"/>
          <w:b/>
          <w:color w:val="auto"/>
          <w:sz w:val="28"/>
          <w:szCs w:val="28"/>
        </w:rPr>
        <w:t>п о с т а н о в л я ю :</w:t>
      </w:r>
    </w:p>
    <w:p w14:paraId="1B879F7A" w14:textId="77777777" w:rsidR="00285401" w:rsidRPr="008B3A6A" w:rsidRDefault="006E1D0C" w:rsidP="008B3A6A">
      <w:pPr>
        <w:widowControl/>
        <w:numPr>
          <w:ilvl w:val="0"/>
          <w:numId w:val="14"/>
        </w:numPr>
        <w:shd w:val="clear" w:color="auto" w:fill="FFFFFF"/>
        <w:spacing w:line="20" w:lineRule="atLeast"/>
        <w:ind w:left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>Определить территорией выгула домашних животных на территории МО г. Хвалынск территорию</w:t>
      </w:r>
      <w:r w:rsidR="00285401" w:rsidRPr="008B3A6A">
        <w:rPr>
          <w:rFonts w:ascii="Times New Roman" w:hAnsi="Times New Roman" w:cs="Times New Roman"/>
          <w:color w:val="auto"/>
          <w:sz w:val="26"/>
          <w:szCs w:val="26"/>
        </w:rPr>
        <w:t>:</w:t>
      </w:r>
    </w:p>
    <w:p w14:paraId="3CFDD0DB" w14:textId="77777777" w:rsidR="00285401" w:rsidRPr="008B3A6A" w:rsidRDefault="00285401" w:rsidP="008B3A6A">
      <w:pPr>
        <w:widowControl/>
        <w:shd w:val="clear" w:color="auto" w:fill="FFFFFF"/>
        <w:spacing w:line="20" w:lineRule="atLeas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>-Территория сквера по ул. Достоевского</w:t>
      </w:r>
    </w:p>
    <w:p w14:paraId="70422A9C" w14:textId="77777777" w:rsidR="00285401" w:rsidRPr="008B3A6A" w:rsidRDefault="00285401" w:rsidP="008B3A6A">
      <w:pPr>
        <w:widowControl/>
        <w:shd w:val="clear" w:color="auto" w:fill="FFFFFF"/>
        <w:spacing w:line="20" w:lineRule="atLeas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 xml:space="preserve">-Территория </w:t>
      </w:r>
      <w:r w:rsidR="006E1D0C" w:rsidRPr="008B3A6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8B3A6A">
        <w:rPr>
          <w:rFonts w:ascii="Times New Roman" w:hAnsi="Times New Roman" w:cs="Times New Roman"/>
          <w:color w:val="auto"/>
          <w:sz w:val="26"/>
          <w:szCs w:val="26"/>
        </w:rPr>
        <w:t>сквера по ул. Ленина</w:t>
      </w:r>
    </w:p>
    <w:p w14:paraId="3569A6B2" w14:textId="77777777" w:rsidR="006E1D0C" w:rsidRPr="008B3A6A" w:rsidRDefault="00285401" w:rsidP="008B3A6A">
      <w:pPr>
        <w:widowControl/>
        <w:numPr>
          <w:ilvl w:val="0"/>
          <w:numId w:val="14"/>
        </w:numPr>
        <w:shd w:val="clear" w:color="auto" w:fill="FFFFFF"/>
        <w:spacing w:line="20" w:lineRule="atLeast"/>
        <w:ind w:left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>П</w:t>
      </w:r>
      <w:r w:rsidR="006E1D0C" w:rsidRPr="008B3A6A">
        <w:rPr>
          <w:rFonts w:ascii="Times New Roman" w:hAnsi="Times New Roman" w:cs="Times New Roman"/>
          <w:color w:val="auto"/>
          <w:sz w:val="26"/>
          <w:szCs w:val="26"/>
        </w:rPr>
        <w:t>оявление с домашними животными запрещается:</w:t>
      </w:r>
    </w:p>
    <w:p w14:paraId="312CD69A" w14:textId="77777777" w:rsidR="006E1D0C" w:rsidRPr="008B3A6A" w:rsidRDefault="006E1D0C" w:rsidP="008B3A6A">
      <w:pPr>
        <w:widowControl/>
        <w:shd w:val="clear" w:color="auto" w:fill="FFFFFF"/>
        <w:spacing w:line="20" w:lineRule="atLeas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b/>
          <w:bCs/>
          <w:color w:val="auto"/>
          <w:sz w:val="26"/>
          <w:szCs w:val="26"/>
        </w:rPr>
        <w:t>- </w:t>
      </w:r>
      <w:r w:rsidRPr="008B3A6A">
        <w:rPr>
          <w:rFonts w:ascii="Times New Roman" w:hAnsi="Times New Roman" w:cs="Times New Roman"/>
          <w:color w:val="auto"/>
          <w:sz w:val="26"/>
          <w:szCs w:val="26"/>
        </w:rPr>
        <w:t>на детских спортивных площадках;</w:t>
      </w:r>
    </w:p>
    <w:p w14:paraId="2031A6EB" w14:textId="77777777" w:rsidR="006E1D0C" w:rsidRPr="008B3A6A" w:rsidRDefault="006E1D0C" w:rsidP="008B3A6A">
      <w:pPr>
        <w:widowControl/>
        <w:shd w:val="clear" w:color="auto" w:fill="FFFFFF"/>
        <w:spacing w:line="20" w:lineRule="atLeas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>- на территориях детских, образовательных и лечебных учреждений;</w:t>
      </w:r>
    </w:p>
    <w:p w14:paraId="2BDD3819" w14:textId="77777777" w:rsidR="006E1D0C" w:rsidRPr="008B3A6A" w:rsidRDefault="006E1D0C" w:rsidP="008B3A6A">
      <w:pPr>
        <w:widowControl/>
        <w:shd w:val="clear" w:color="auto" w:fill="FFFFFF"/>
        <w:spacing w:line="20" w:lineRule="atLeas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>- на территориях, прилегающих к объектам культуры и искусства;</w:t>
      </w:r>
    </w:p>
    <w:p w14:paraId="60BDEFCC" w14:textId="77777777" w:rsidR="006E1D0C" w:rsidRPr="008B3A6A" w:rsidRDefault="006E1D0C" w:rsidP="008B3A6A">
      <w:pPr>
        <w:widowControl/>
        <w:shd w:val="clear" w:color="auto" w:fill="FFFFFF"/>
        <w:spacing w:line="20" w:lineRule="atLeas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>- на площадях, бульварах;</w:t>
      </w:r>
    </w:p>
    <w:p w14:paraId="71A54158" w14:textId="77777777" w:rsidR="006E1D0C" w:rsidRPr="008B3A6A" w:rsidRDefault="006E1D0C" w:rsidP="008B3A6A">
      <w:pPr>
        <w:widowControl/>
        <w:shd w:val="clear" w:color="auto" w:fill="FFFFFF"/>
        <w:spacing w:line="20" w:lineRule="atLeas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>- в организациях общественного питания, магазинах.</w:t>
      </w:r>
    </w:p>
    <w:p w14:paraId="6BC8BDCF" w14:textId="77777777" w:rsidR="006E1D0C" w:rsidRPr="008B3A6A" w:rsidRDefault="006E1D0C" w:rsidP="008B3A6A">
      <w:pPr>
        <w:widowControl/>
        <w:shd w:val="clear" w:color="auto" w:fill="FFFFFF"/>
        <w:spacing w:line="20" w:lineRule="atLeas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>Действие настоящего пункта не распространяется на собак - поводырей.</w:t>
      </w:r>
    </w:p>
    <w:p w14:paraId="0F269D52" w14:textId="77777777" w:rsidR="006E1D0C" w:rsidRPr="008B3A6A" w:rsidRDefault="006E1D0C" w:rsidP="008B3A6A">
      <w:pPr>
        <w:widowControl/>
        <w:numPr>
          <w:ilvl w:val="0"/>
          <w:numId w:val="15"/>
        </w:numPr>
        <w:shd w:val="clear" w:color="auto" w:fill="FFFFFF"/>
        <w:spacing w:line="20" w:lineRule="atLeast"/>
        <w:ind w:left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>Выгул домашних животных допускается только под присмотром их владельцев.</w:t>
      </w:r>
    </w:p>
    <w:p w14:paraId="576E14A6" w14:textId="77777777" w:rsidR="006E1D0C" w:rsidRPr="008B3A6A" w:rsidRDefault="006E1D0C" w:rsidP="008B3A6A">
      <w:pPr>
        <w:widowControl/>
        <w:numPr>
          <w:ilvl w:val="0"/>
          <w:numId w:val="15"/>
        </w:numPr>
        <w:shd w:val="clear" w:color="auto" w:fill="FFFFFF"/>
        <w:spacing w:line="20" w:lineRule="atLeast"/>
        <w:ind w:left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>Выгул агрессивных собак на специально отведенных местах не допускается без намордника и поводка</w:t>
      </w:r>
      <w:r w:rsidR="002F1BD4" w:rsidRPr="008B3A6A">
        <w:rPr>
          <w:rFonts w:ascii="Times New Roman" w:hAnsi="Times New Roman" w:cs="Times New Roman"/>
          <w:color w:val="auto"/>
          <w:sz w:val="26"/>
          <w:szCs w:val="26"/>
        </w:rPr>
        <w:t>, за исключением случаев, если потенциальная собака находится на огороженной территории, принадлежащей владельцу потенциально опасной собаки на праве собственности или ином основании. О наличии этой собаки должна быть сделана предупреждающая надпись при входе на данную территорию</w:t>
      </w:r>
      <w:r w:rsidR="009F0E8E" w:rsidRPr="008B3A6A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14:paraId="351B178C" w14:textId="77777777" w:rsidR="006E1D0C" w:rsidRPr="008B3A6A" w:rsidRDefault="006E1D0C" w:rsidP="008B3A6A">
      <w:pPr>
        <w:widowControl/>
        <w:numPr>
          <w:ilvl w:val="0"/>
          <w:numId w:val="15"/>
        </w:numPr>
        <w:shd w:val="clear" w:color="auto" w:fill="FFFFFF"/>
        <w:spacing w:line="20" w:lineRule="atLeast"/>
        <w:ind w:left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>За нарушение требований, указанных в п.п. 1, 2, 3, 4 настоящего постановления, владельцы домашних животных привлекаются к административной ответственности в порядке, предусмотренном действующим законодательством.</w:t>
      </w:r>
    </w:p>
    <w:p w14:paraId="6B631745" w14:textId="77777777" w:rsidR="006E1D0C" w:rsidRPr="008B3A6A" w:rsidRDefault="006E1D0C" w:rsidP="008B3A6A">
      <w:pPr>
        <w:widowControl/>
        <w:numPr>
          <w:ilvl w:val="0"/>
          <w:numId w:val="15"/>
        </w:numPr>
        <w:shd w:val="clear" w:color="auto" w:fill="FFFFFF"/>
        <w:spacing w:line="20" w:lineRule="atLeast"/>
        <w:ind w:left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 xml:space="preserve">Настоящее постановление вступает в силу </w:t>
      </w:r>
      <w:r w:rsidR="009F0E8E" w:rsidRPr="008B3A6A">
        <w:rPr>
          <w:rFonts w:ascii="Times New Roman" w:hAnsi="Times New Roman" w:cs="Times New Roman"/>
          <w:color w:val="auto"/>
          <w:sz w:val="26"/>
          <w:szCs w:val="26"/>
        </w:rPr>
        <w:t>через 10 дней после официального опубликования.</w:t>
      </w:r>
    </w:p>
    <w:p w14:paraId="5380A1DC" w14:textId="77777777" w:rsidR="006E1D0C" w:rsidRPr="008B3A6A" w:rsidRDefault="006E1D0C" w:rsidP="008B3A6A">
      <w:pPr>
        <w:widowControl/>
        <w:numPr>
          <w:ilvl w:val="0"/>
          <w:numId w:val="15"/>
        </w:numPr>
        <w:shd w:val="clear" w:color="auto" w:fill="FFFFFF"/>
        <w:spacing w:line="20" w:lineRule="atLeast"/>
        <w:ind w:left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B3A6A">
        <w:rPr>
          <w:rFonts w:ascii="Times New Roman" w:hAnsi="Times New Roman" w:cs="Times New Roman"/>
          <w:color w:val="auto"/>
          <w:sz w:val="26"/>
          <w:szCs w:val="26"/>
        </w:rPr>
        <w:t>Контроль за исполнением настоящего постановления возложить на заместителя главы администрации Хвалынского муниципального района Д.Е. Петрова.</w:t>
      </w:r>
    </w:p>
    <w:p w14:paraId="08CE4F10" w14:textId="77777777" w:rsidR="006E1D0C" w:rsidRPr="008B3A6A" w:rsidRDefault="006E1D0C" w:rsidP="008B3A6A">
      <w:pPr>
        <w:widowControl/>
        <w:shd w:val="clear" w:color="auto" w:fill="FFFFFF"/>
        <w:ind w:firstLine="195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</w:p>
    <w:p w14:paraId="6DBBDFFE" w14:textId="77777777" w:rsidR="00F71DD0" w:rsidRPr="008B3A6A" w:rsidRDefault="00F71DD0" w:rsidP="008B3A6A">
      <w:pPr>
        <w:pStyle w:val="aa"/>
        <w:jc w:val="both"/>
        <w:rPr>
          <w:rStyle w:val="21"/>
          <w:color w:val="auto"/>
          <w:sz w:val="28"/>
          <w:szCs w:val="28"/>
        </w:rPr>
      </w:pPr>
      <w:r w:rsidRPr="008B3A6A">
        <w:rPr>
          <w:rStyle w:val="21"/>
          <w:color w:val="auto"/>
          <w:sz w:val="28"/>
          <w:szCs w:val="28"/>
        </w:rPr>
        <w:t>Глава Хвалынского</w:t>
      </w:r>
    </w:p>
    <w:p w14:paraId="5B8D028A" w14:textId="77777777" w:rsidR="00D7159F" w:rsidRPr="008B3A6A" w:rsidRDefault="00F71DD0" w:rsidP="008B3A6A">
      <w:pPr>
        <w:pStyle w:val="aa"/>
        <w:jc w:val="both"/>
        <w:rPr>
          <w:color w:val="auto"/>
        </w:rPr>
      </w:pPr>
      <w:r w:rsidRPr="008B3A6A">
        <w:rPr>
          <w:rStyle w:val="21"/>
          <w:color w:val="auto"/>
          <w:sz w:val="28"/>
          <w:szCs w:val="28"/>
        </w:rPr>
        <w:t xml:space="preserve">муниципального района                                                         </w:t>
      </w:r>
      <w:r w:rsidRPr="008B3A6A">
        <w:rPr>
          <w:rStyle w:val="21"/>
          <w:color w:val="auto"/>
          <w:sz w:val="28"/>
          <w:szCs w:val="28"/>
        </w:rPr>
        <w:tab/>
      </w:r>
      <w:r w:rsidR="008B3A6A">
        <w:rPr>
          <w:rStyle w:val="21"/>
          <w:color w:val="auto"/>
          <w:sz w:val="28"/>
          <w:szCs w:val="28"/>
        </w:rPr>
        <w:t>А.А. Решетников</w:t>
      </w:r>
    </w:p>
    <w:sectPr w:rsidR="00D7159F" w:rsidRPr="008B3A6A" w:rsidSect="00756806">
      <w:type w:val="continuous"/>
      <w:pgSz w:w="11906" w:h="16838"/>
      <w:pgMar w:top="426" w:right="776" w:bottom="142" w:left="113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8AB3962"/>
    <w:multiLevelType w:val="hybridMultilevel"/>
    <w:tmpl w:val="80D4AE48"/>
    <w:lvl w:ilvl="0" w:tplc="A2E0E4AE">
      <w:start w:val="1"/>
      <w:numFmt w:val="upperRoman"/>
      <w:lvlText w:val="%1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2A36E1"/>
    <w:multiLevelType w:val="multilevel"/>
    <w:tmpl w:val="4782B8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71848"/>
    <w:multiLevelType w:val="hybridMultilevel"/>
    <w:tmpl w:val="73BC83B6"/>
    <w:lvl w:ilvl="0" w:tplc="FBA815C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0E2AF4"/>
    <w:multiLevelType w:val="multilevel"/>
    <w:tmpl w:val="047E9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3"/>
  </w:num>
  <w:num w:numId="13">
    <w:abstractNumId w:val="11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1A3"/>
    <w:rsid w:val="00014526"/>
    <w:rsid w:val="0001570F"/>
    <w:rsid w:val="00026A09"/>
    <w:rsid w:val="00041C8E"/>
    <w:rsid w:val="00056C9F"/>
    <w:rsid w:val="00071D87"/>
    <w:rsid w:val="0007625B"/>
    <w:rsid w:val="00076BC6"/>
    <w:rsid w:val="000A34C8"/>
    <w:rsid w:val="000D2E15"/>
    <w:rsid w:val="000E1ECB"/>
    <w:rsid w:val="000F0870"/>
    <w:rsid w:val="000F2A56"/>
    <w:rsid w:val="000F3ACC"/>
    <w:rsid w:val="000F66FF"/>
    <w:rsid w:val="00101268"/>
    <w:rsid w:val="001128DB"/>
    <w:rsid w:val="001263DE"/>
    <w:rsid w:val="001371AC"/>
    <w:rsid w:val="0014184C"/>
    <w:rsid w:val="00143621"/>
    <w:rsid w:val="00166A4F"/>
    <w:rsid w:val="001B5991"/>
    <w:rsid w:val="001C6259"/>
    <w:rsid w:val="001C71E8"/>
    <w:rsid w:val="001C7AA4"/>
    <w:rsid w:val="001D7CD3"/>
    <w:rsid w:val="001E546E"/>
    <w:rsid w:val="001F3690"/>
    <w:rsid w:val="00210995"/>
    <w:rsid w:val="00213646"/>
    <w:rsid w:val="00216F1A"/>
    <w:rsid w:val="0024008A"/>
    <w:rsid w:val="00241649"/>
    <w:rsid w:val="00242B5F"/>
    <w:rsid w:val="00242E69"/>
    <w:rsid w:val="0024347F"/>
    <w:rsid w:val="00253D1D"/>
    <w:rsid w:val="002741E0"/>
    <w:rsid w:val="00285401"/>
    <w:rsid w:val="00286010"/>
    <w:rsid w:val="00291A84"/>
    <w:rsid w:val="002B0AA8"/>
    <w:rsid w:val="002B26F3"/>
    <w:rsid w:val="002F1BD4"/>
    <w:rsid w:val="002F5FE9"/>
    <w:rsid w:val="002F7BC2"/>
    <w:rsid w:val="00300CF2"/>
    <w:rsid w:val="00311239"/>
    <w:rsid w:val="00320B51"/>
    <w:rsid w:val="0032568C"/>
    <w:rsid w:val="00340688"/>
    <w:rsid w:val="0034497F"/>
    <w:rsid w:val="00345B2C"/>
    <w:rsid w:val="00363028"/>
    <w:rsid w:val="0037072E"/>
    <w:rsid w:val="00377C8F"/>
    <w:rsid w:val="00383017"/>
    <w:rsid w:val="003A015B"/>
    <w:rsid w:val="003A0753"/>
    <w:rsid w:val="003B1C06"/>
    <w:rsid w:val="003B45EA"/>
    <w:rsid w:val="003E17EC"/>
    <w:rsid w:val="003E62D2"/>
    <w:rsid w:val="0040433E"/>
    <w:rsid w:val="00415C6B"/>
    <w:rsid w:val="00426DDC"/>
    <w:rsid w:val="0043248E"/>
    <w:rsid w:val="00454B0D"/>
    <w:rsid w:val="00485B34"/>
    <w:rsid w:val="00492AD0"/>
    <w:rsid w:val="00495E7A"/>
    <w:rsid w:val="004A7186"/>
    <w:rsid w:val="004A7EA1"/>
    <w:rsid w:val="004B4E65"/>
    <w:rsid w:val="004C1CF6"/>
    <w:rsid w:val="004D6E27"/>
    <w:rsid w:val="004E274B"/>
    <w:rsid w:val="00521B23"/>
    <w:rsid w:val="005314EC"/>
    <w:rsid w:val="00535824"/>
    <w:rsid w:val="00564EA6"/>
    <w:rsid w:val="00567678"/>
    <w:rsid w:val="005845DC"/>
    <w:rsid w:val="005869B9"/>
    <w:rsid w:val="005A2F4F"/>
    <w:rsid w:val="005A3EF4"/>
    <w:rsid w:val="005C128D"/>
    <w:rsid w:val="005E6AA6"/>
    <w:rsid w:val="005F1198"/>
    <w:rsid w:val="00614D9D"/>
    <w:rsid w:val="00620106"/>
    <w:rsid w:val="0063012F"/>
    <w:rsid w:val="006433BB"/>
    <w:rsid w:val="0065368C"/>
    <w:rsid w:val="00656D1A"/>
    <w:rsid w:val="00690E66"/>
    <w:rsid w:val="00695E91"/>
    <w:rsid w:val="006A06A2"/>
    <w:rsid w:val="006A14DF"/>
    <w:rsid w:val="006C2F2D"/>
    <w:rsid w:val="006D2A6A"/>
    <w:rsid w:val="006E1D0C"/>
    <w:rsid w:val="00704576"/>
    <w:rsid w:val="007124E8"/>
    <w:rsid w:val="00720799"/>
    <w:rsid w:val="0072566F"/>
    <w:rsid w:val="00737FF8"/>
    <w:rsid w:val="007421FF"/>
    <w:rsid w:val="00743CF6"/>
    <w:rsid w:val="00744229"/>
    <w:rsid w:val="00756806"/>
    <w:rsid w:val="007622FF"/>
    <w:rsid w:val="00770194"/>
    <w:rsid w:val="007D4973"/>
    <w:rsid w:val="007E2649"/>
    <w:rsid w:val="007E671F"/>
    <w:rsid w:val="007F433E"/>
    <w:rsid w:val="008262CB"/>
    <w:rsid w:val="00835DFC"/>
    <w:rsid w:val="0085424F"/>
    <w:rsid w:val="00860BE3"/>
    <w:rsid w:val="00863768"/>
    <w:rsid w:val="00873D32"/>
    <w:rsid w:val="0089253F"/>
    <w:rsid w:val="00897C97"/>
    <w:rsid w:val="008B3A6A"/>
    <w:rsid w:val="008D45FB"/>
    <w:rsid w:val="008D6A89"/>
    <w:rsid w:val="008D6B75"/>
    <w:rsid w:val="00900EFF"/>
    <w:rsid w:val="0090381D"/>
    <w:rsid w:val="0092036F"/>
    <w:rsid w:val="00920C84"/>
    <w:rsid w:val="00926254"/>
    <w:rsid w:val="00943C81"/>
    <w:rsid w:val="00944B05"/>
    <w:rsid w:val="00945B5C"/>
    <w:rsid w:val="009651D3"/>
    <w:rsid w:val="00984531"/>
    <w:rsid w:val="009A22AA"/>
    <w:rsid w:val="009A7D18"/>
    <w:rsid w:val="009B1A31"/>
    <w:rsid w:val="009B7A9F"/>
    <w:rsid w:val="009D1C7F"/>
    <w:rsid w:val="009F0E8E"/>
    <w:rsid w:val="009F3323"/>
    <w:rsid w:val="00A26C5B"/>
    <w:rsid w:val="00A34C2E"/>
    <w:rsid w:val="00A37011"/>
    <w:rsid w:val="00A62D83"/>
    <w:rsid w:val="00A826CC"/>
    <w:rsid w:val="00A91C70"/>
    <w:rsid w:val="00AC3836"/>
    <w:rsid w:val="00AD3E32"/>
    <w:rsid w:val="00AD6B7F"/>
    <w:rsid w:val="00B010AD"/>
    <w:rsid w:val="00B119FA"/>
    <w:rsid w:val="00B26127"/>
    <w:rsid w:val="00B27873"/>
    <w:rsid w:val="00B44C0C"/>
    <w:rsid w:val="00B44DE7"/>
    <w:rsid w:val="00B61109"/>
    <w:rsid w:val="00B90FD7"/>
    <w:rsid w:val="00BA226D"/>
    <w:rsid w:val="00BB34D9"/>
    <w:rsid w:val="00BC658A"/>
    <w:rsid w:val="00BC7073"/>
    <w:rsid w:val="00BE3A35"/>
    <w:rsid w:val="00C27E30"/>
    <w:rsid w:val="00C30755"/>
    <w:rsid w:val="00C422C4"/>
    <w:rsid w:val="00C4318B"/>
    <w:rsid w:val="00C66488"/>
    <w:rsid w:val="00C7049F"/>
    <w:rsid w:val="00C75A3D"/>
    <w:rsid w:val="00C91558"/>
    <w:rsid w:val="00CA22EF"/>
    <w:rsid w:val="00CA2501"/>
    <w:rsid w:val="00CB0197"/>
    <w:rsid w:val="00CB6D4A"/>
    <w:rsid w:val="00CC5363"/>
    <w:rsid w:val="00CD3CAB"/>
    <w:rsid w:val="00CF3388"/>
    <w:rsid w:val="00D332D6"/>
    <w:rsid w:val="00D4636B"/>
    <w:rsid w:val="00D7159F"/>
    <w:rsid w:val="00D82380"/>
    <w:rsid w:val="00DB6787"/>
    <w:rsid w:val="00DC350B"/>
    <w:rsid w:val="00DC5095"/>
    <w:rsid w:val="00DC532F"/>
    <w:rsid w:val="00DD2450"/>
    <w:rsid w:val="00DD3BAE"/>
    <w:rsid w:val="00DE0EAF"/>
    <w:rsid w:val="00DE200F"/>
    <w:rsid w:val="00E135FF"/>
    <w:rsid w:val="00E254D3"/>
    <w:rsid w:val="00E26CDA"/>
    <w:rsid w:val="00E33FA0"/>
    <w:rsid w:val="00E3699F"/>
    <w:rsid w:val="00E42B8F"/>
    <w:rsid w:val="00E45757"/>
    <w:rsid w:val="00E457F7"/>
    <w:rsid w:val="00E4703E"/>
    <w:rsid w:val="00E741D1"/>
    <w:rsid w:val="00E97438"/>
    <w:rsid w:val="00EB08BE"/>
    <w:rsid w:val="00EE7C40"/>
    <w:rsid w:val="00F11E21"/>
    <w:rsid w:val="00F13827"/>
    <w:rsid w:val="00F15954"/>
    <w:rsid w:val="00F2657D"/>
    <w:rsid w:val="00F31AA8"/>
    <w:rsid w:val="00F31C9D"/>
    <w:rsid w:val="00F3526E"/>
    <w:rsid w:val="00F45B5F"/>
    <w:rsid w:val="00F531A3"/>
    <w:rsid w:val="00F71DD0"/>
    <w:rsid w:val="00FA09E8"/>
    <w:rsid w:val="00FA6C2B"/>
    <w:rsid w:val="00FC34BB"/>
    <w:rsid w:val="00FD17F7"/>
    <w:rsid w:val="00FD2E6C"/>
    <w:rsid w:val="00FD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C8D3B56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Times New Roman" w:hAnsi="Courier New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BC6"/>
    <w:pPr>
      <w:widowControl w:val="0"/>
    </w:pPr>
    <w:rPr>
      <w:rFonts w:cs="Courier New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DD245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34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76BC6"/>
    <w:rPr>
      <w:color w:val="000080"/>
      <w:u w:val="single"/>
    </w:rPr>
  </w:style>
  <w:style w:type="character" w:customStyle="1" w:styleId="21">
    <w:name w:val="Основной текст (2)_"/>
    <w:basedOn w:val="a0"/>
    <w:link w:val="210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11">
    <w:name w:val="Заголовок №1_"/>
    <w:basedOn w:val="a0"/>
    <w:link w:val="12"/>
    <w:uiPriority w:val="99"/>
    <w:rsid w:val="00076BC6"/>
    <w:rPr>
      <w:rFonts w:ascii="Times New Roman" w:hAnsi="Times New Roman" w:cs="Times New Roman"/>
      <w:b/>
      <w:bCs/>
      <w:spacing w:val="90"/>
      <w:sz w:val="31"/>
      <w:szCs w:val="31"/>
      <w:u w:val="none"/>
    </w:rPr>
  </w:style>
  <w:style w:type="character" w:customStyle="1" w:styleId="13">
    <w:name w:val="Основной текст Знак1"/>
    <w:basedOn w:val="a0"/>
    <w:link w:val="a4"/>
    <w:uiPriority w:val="99"/>
    <w:rsid w:val="00076BC6"/>
    <w:rPr>
      <w:rFonts w:ascii="Times New Roman" w:hAnsi="Times New Roman" w:cs="Times New Roman"/>
      <w:sz w:val="26"/>
      <w:szCs w:val="26"/>
      <w:u w:val="none"/>
    </w:rPr>
  </w:style>
  <w:style w:type="character" w:customStyle="1" w:styleId="23pt">
    <w:name w:val="Основной текст (2) + Интервал 3 pt"/>
    <w:basedOn w:val="21"/>
    <w:uiPriority w:val="99"/>
    <w:rsid w:val="00076BC6"/>
    <w:rPr>
      <w:rFonts w:ascii="Times New Roman" w:hAnsi="Times New Roman" w:cs="Times New Roman"/>
      <w:b/>
      <w:bCs/>
      <w:spacing w:val="70"/>
      <w:sz w:val="26"/>
      <w:szCs w:val="26"/>
      <w:u w:val="none"/>
    </w:rPr>
  </w:style>
  <w:style w:type="paragraph" w:styleId="a4">
    <w:name w:val="Body Text"/>
    <w:basedOn w:val="a"/>
    <w:link w:val="13"/>
    <w:uiPriority w:val="99"/>
    <w:rsid w:val="00076BC6"/>
    <w:pPr>
      <w:shd w:val="clear" w:color="auto" w:fill="FFFFFF"/>
      <w:spacing w:before="420" w:after="60"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076BC6"/>
    <w:rPr>
      <w:rFonts w:cs="Courier New"/>
      <w:color w:val="000000"/>
    </w:rPr>
  </w:style>
  <w:style w:type="character" w:customStyle="1" w:styleId="3">
    <w:name w:val="Основной текст (3)_"/>
    <w:basedOn w:val="a0"/>
    <w:link w:val="30"/>
    <w:uiPriority w:val="99"/>
    <w:rsid w:val="00076BC6"/>
    <w:rPr>
      <w:rFonts w:ascii="Times New Roman" w:hAnsi="Times New Roman" w:cs="Times New Roman"/>
      <w:b/>
      <w:bCs/>
      <w:sz w:val="30"/>
      <w:szCs w:val="30"/>
      <w:u w:val="none"/>
    </w:rPr>
  </w:style>
  <w:style w:type="character" w:customStyle="1" w:styleId="22">
    <w:name w:val="Основной текст (2)"/>
    <w:basedOn w:val="21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313pt">
    <w:name w:val="Основной текст (3) + 13 pt"/>
    <w:aliases w:val="Не полужирный"/>
    <w:basedOn w:val="3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313pt3">
    <w:name w:val="Основной текст (3) + 13 pt3"/>
    <w:aliases w:val="Не полужирный8"/>
    <w:basedOn w:val="3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313pt2">
    <w:name w:val="Основной текст (3) + 13 pt2"/>
    <w:aliases w:val="Не полужирный7"/>
    <w:basedOn w:val="3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313pt1">
    <w:name w:val="Основной текст (3) + 13 pt1"/>
    <w:aliases w:val="Не полужирный6"/>
    <w:basedOn w:val="3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20">
    <w:name w:val="Основной текст (2)2"/>
    <w:basedOn w:val="21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3">
    <w:name w:val="Подпись к таблице (2)_"/>
    <w:basedOn w:val="a0"/>
    <w:link w:val="24"/>
    <w:uiPriority w:val="99"/>
    <w:rsid w:val="00076BC6"/>
    <w:rPr>
      <w:rFonts w:ascii="Times New Roman" w:hAnsi="Times New Roman" w:cs="Times New Roman"/>
      <w:sz w:val="22"/>
      <w:szCs w:val="22"/>
      <w:u w:val="none"/>
    </w:rPr>
  </w:style>
  <w:style w:type="character" w:customStyle="1" w:styleId="a6">
    <w:name w:val="Подпись к таблице_"/>
    <w:basedOn w:val="a0"/>
    <w:link w:val="14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7">
    <w:name w:val="Подпись к таблице"/>
    <w:basedOn w:val="a6"/>
    <w:uiPriority w:val="99"/>
    <w:rsid w:val="00076BC6"/>
    <w:rPr>
      <w:rFonts w:ascii="Times New Roman" w:hAnsi="Times New Roman" w:cs="Times New Roman"/>
      <w:b/>
      <w:bCs/>
      <w:sz w:val="26"/>
      <w:szCs w:val="26"/>
      <w:u w:val="single"/>
    </w:rPr>
  </w:style>
  <w:style w:type="character" w:customStyle="1" w:styleId="311pt">
    <w:name w:val="Основной текст (3) + 11 pt"/>
    <w:aliases w:val="Не полужирный5"/>
    <w:basedOn w:val="3"/>
    <w:uiPriority w:val="99"/>
    <w:rsid w:val="00076BC6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311pt1">
    <w:name w:val="Основной текст (3) + 11 pt1"/>
    <w:basedOn w:val="3"/>
    <w:uiPriority w:val="99"/>
    <w:rsid w:val="00076BC6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3TrebuchetMS">
    <w:name w:val="Основной текст (3) + Trebuchet MS"/>
    <w:aliases w:val="10,5 pt,Не полужирный4"/>
    <w:basedOn w:val="3"/>
    <w:uiPriority w:val="99"/>
    <w:rsid w:val="00076BC6"/>
    <w:rPr>
      <w:rFonts w:ascii="Trebuchet MS" w:hAnsi="Trebuchet MS" w:cs="Trebuchet MS"/>
      <w:b/>
      <w:bCs/>
      <w:noProof/>
      <w:sz w:val="21"/>
      <w:szCs w:val="21"/>
      <w:u w:val="none"/>
    </w:rPr>
  </w:style>
  <w:style w:type="character" w:customStyle="1" w:styleId="3CourierNew">
    <w:name w:val="Основной текст (3) + Courier New"/>
    <w:aliases w:val="4,5 pt6,Не полужирный3"/>
    <w:basedOn w:val="3"/>
    <w:uiPriority w:val="99"/>
    <w:rsid w:val="00076BC6"/>
    <w:rPr>
      <w:rFonts w:ascii="Courier New" w:hAnsi="Courier New" w:cs="Courier New"/>
      <w:b/>
      <w:bCs/>
      <w:noProof/>
      <w:sz w:val="9"/>
      <w:szCs w:val="9"/>
      <w:u w:val="none"/>
    </w:rPr>
  </w:style>
  <w:style w:type="character" w:customStyle="1" w:styleId="130">
    <w:name w:val="Подпись к таблице + 13"/>
    <w:aliases w:val="5 pt5"/>
    <w:basedOn w:val="a6"/>
    <w:uiPriority w:val="99"/>
    <w:rsid w:val="00076BC6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3Corbel">
    <w:name w:val="Основной текст (3) + Corbel"/>
    <w:aliases w:val="8 pt,Не полужирный2"/>
    <w:basedOn w:val="3"/>
    <w:uiPriority w:val="99"/>
    <w:rsid w:val="00076BC6"/>
    <w:rPr>
      <w:rFonts w:ascii="Corbel" w:hAnsi="Corbel" w:cs="Corbel"/>
      <w:b/>
      <w:bCs/>
      <w:sz w:val="16"/>
      <w:szCs w:val="16"/>
      <w:u w:val="none"/>
    </w:rPr>
  </w:style>
  <w:style w:type="character" w:customStyle="1" w:styleId="213">
    <w:name w:val="Основной текст (2) + 13"/>
    <w:aliases w:val="5 pt4"/>
    <w:basedOn w:val="21"/>
    <w:uiPriority w:val="99"/>
    <w:rsid w:val="00076BC6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25">
    <w:name w:val="Заголовок №2_"/>
    <w:basedOn w:val="a0"/>
    <w:link w:val="211"/>
    <w:uiPriority w:val="99"/>
    <w:rsid w:val="00076BC6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2132">
    <w:name w:val="Основной текст (2) + 132"/>
    <w:aliases w:val="5 pt3"/>
    <w:basedOn w:val="21"/>
    <w:uiPriority w:val="99"/>
    <w:rsid w:val="00076BC6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Consolas">
    <w:name w:val="Основной текст + Consolas"/>
    <w:aliases w:val="7,5 pt2,Курсив"/>
    <w:basedOn w:val="13"/>
    <w:uiPriority w:val="99"/>
    <w:rsid w:val="00076BC6"/>
    <w:rPr>
      <w:rFonts w:ascii="Consolas" w:hAnsi="Consolas" w:cs="Consolas"/>
      <w:i/>
      <w:iCs/>
      <w:noProof/>
      <w:sz w:val="15"/>
      <w:szCs w:val="15"/>
      <w:u w:val="none"/>
    </w:rPr>
  </w:style>
  <w:style w:type="character" w:customStyle="1" w:styleId="26">
    <w:name w:val="Заголовок №2"/>
    <w:basedOn w:val="25"/>
    <w:uiPriority w:val="99"/>
    <w:rsid w:val="00076BC6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213pt">
    <w:name w:val="Заголовок №2 + 13 pt"/>
    <w:aliases w:val="Не полужирный1"/>
    <w:basedOn w:val="25"/>
    <w:uiPriority w:val="99"/>
    <w:rsid w:val="00076BC6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131">
    <w:name w:val="Основной текст (2) + 131"/>
    <w:aliases w:val="5 pt1"/>
    <w:basedOn w:val="21"/>
    <w:uiPriority w:val="99"/>
    <w:rsid w:val="00076BC6"/>
    <w:rPr>
      <w:rFonts w:ascii="Times New Roman" w:hAnsi="Times New Roman" w:cs="Times New Roman"/>
      <w:b/>
      <w:bCs/>
      <w:sz w:val="27"/>
      <w:szCs w:val="27"/>
      <w:u w:val="none"/>
    </w:rPr>
  </w:style>
  <w:style w:type="paragraph" w:customStyle="1" w:styleId="210">
    <w:name w:val="Основной текст (2)1"/>
    <w:basedOn w:val="a"/>
    <w:link w:val="21"/>
    <w:uiPriority w:val="99"/>
    <w:rsid w:val="00076BC6"/>
    <w:pPr>
      <w:shd w:val="clear" w:color="auto" w:fill="FFFFFF"/>
      <w:spacing w:before="60" w:after="300" w:line="317" w:lineRule="exact"/>
      <w:jc w:val="center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12">
    <w:name w:val="Заголовок №1"/>
    <w:basedOn w:val="a"/>
    <w:link w:val="11"/>
    <w:uiPriority w:val="99"/>
    <w:rsid w:val="00076BC6"/>
    <w:pPr>
      <w:shd w:val="clear" w:color="auto" w:fill="FFFFFF"/>
      <w:spacing w:before="300" w:after="420" w:line="240" w:lineRule="atLeast"/>
      <w:jc w:val="center"/>
      <w:outlineLvl w:val="0"/>
    </w:pPr>
    <w:rPr>
      <w:rFonts w:ascii="Times New Roman" w:hAnsi="Times New Roman" w:cs="Times New Roman"/>
      <w:b/>
      <w:bCs/>
      <w:color w:val="auto"/>
      <w:spacing w:val="90"/>
      <w:sz w:val="31"/>
      <w:szCs w:val="31"/>
    </w:rPr>
  </w:style>
  <w:style w:type="paragraph" w:customStyle="1" w:styleId="30">
    <w:name w:val="Основной текст (3)"/>
    <w:basedOn w:val="a"/>
    <w:link w:val="3"/>
    <w:uiPriority w:val="99"/>
    <w:rsid w:val="00076BC6"/>
    <w:pPr>
      <w:shd w:val="clear" w:color="auto" w:fill="FFFFFF"/>
      <w:spacing w:before="600" w:line="367" w:lineRule="exact"/>
      <w:jc w:val="center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4">
    <w:name w:val="Подпись к таблице (2)"/>
    <w:basedOn w:val="a"/>
    <w:link w:val="23"/>
    <w:uiPriority w:val="99"/>
    <w:rsid w:val="00076BC6"/>
    <w:pPr>
      <w:shd w:val="clear" w:color="auto" w:fill="FFFFFF"/>
      <w:spacing w:line="320" w:lineRule="exact"/>
      <w:jc w:val="right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14">
    <w:name w:val="Подпись к таблице1"/>
    <w:basedOn w:val="a"/>
    <w:link w:val="a6"/>
    <w:uiPriority w:val="99"/>
    <w:rsid w:val="00076BC6"/>
    <w:pPr>
      <w:shd w:val="clear" w:color="auto" w:fill="FFFFFF"/>
      <w:spacing w:line="320" w:lineRule="exact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customStyle="1" w:styleId="211">
    <w:name w:val="Заголовок №21"/>
    <w:basedOn w:val="a"/>
    <w:link w:val="25"/>
    <w:uiPriority w:val="99"/>
    <w:rsid w:val="00076BC6"/>
    <w:pPr>
      <w:shd w:val="clear" w:color="auto" w:fill="FFFFFF"/>
      <w:spacing w:before="300" w:after="360" w:line="240" w:lineRule="atLeast"/>
      <w:ind w:firstLine="720"/>
      <w:jc w:val="both"/>
      <w:outlineLvl w:val="1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a8">
    <w:name w:val="Balloon Text"/>
    <w:basedOn w:val="a"/>
    <w:link w:val="a9"/>
    <w:uiPriority w:val="99"/>
    <w:semiHidden/>
    <w:unhideWhenUsed/>
    <w:rsid w:val="00E254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54D3"/>
    <w:rPr>
      <w:rFonts w:ascii="Tahoma" w:hAnsi="Tahoma" w:cs="Tahoma"/>
      <w:color w:val="000000"/>
      <w:sz w:val="16"/>
      <w:szCs w:val="16"/>
    </w:rPr>
  </w:style>
  <w:style w:type="paragraph" w:customStyle="1" w:styleId="headertext">
    <w:name w:val="headertext"/>
    <w:basedOn w:val="a"/>
    <w:rsid w:val="00C4318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formattext">
    <w:name w:val="formattext"/>
    <w:basedOn w:val="a"/>
    <w:rsid w:val="00C4318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a">
    <w:name w:val="No Spacing"/>
    <w:uiPriority w:val="1"/>
    <w:qFormat/>
    <w:rsid w:val="005A3EF4"/>
    <w:pPr>
      <w:widowControl w:val="0"/>
    </w:pPr>
    <w:rPr>
      <w:rFonts w:cs="Courier New"/>
      <w:color w:val="000000"/>
    </w:rPr>
  </w:style>
  <w:style w:type="table" w:styleId="ab">
    <w:name w:val="Table Grid"/>
    <w:basedOn w:val="a1"/>
    <w:uiPriority w:val="59"/>
    <w:rsid w:val="009B7A9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rmal (Web)"/>
    <w:basedOn w:val="a"/>
    <w:uiPriority w:val="99"/>
    <w:unhideWhenUsed/>
    <w:rsid w:val="008D45F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ConsNormal">
    <w:name w:val="ConsNormal"/>
    <w:rsid w:val="008D45FB"/>
    <w:pPr>
      <w:widowControl w:val="0"/>
      <w:ind w:firstLine="720"/>
    </w:pPr>
    <w:rPr>
      <w:rFonts w:ascii="Arial" w:hAnsi="Arial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D2450"/>
    <w:rPr>
      <w:rFonts w:ascii="Arial" w:hAnsi="Arial" w:cs="Arial"/>
      <w:b/>
      <w:bCs/>
      <w:color w:val="000080"/>
    </w:rPr>
  </w:style>
  <w:style w:type="paragraph" w:styleId="ad">
    <w:name w:val="List Paragraph"/>
    <w:basedOn w:val="a"/>
    <w:uiPriority w:val="34"/>
    <w:qFormat/>
    <w:rsid w:val="00056C9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C3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DC5095"/>
    <w:rPr>
      <w:b/>
      <w:bCs/>
    </w:rPr>
  </w:style>
  <w:style w:type="paragraph" w:customStyle="1" w:styleId="FR1">
    <w:name w:val="FR1"/>
    <w:rsid w:val="008B3A6A"/>
    <w:pPr>
      <w:widowControl w:val="0"/>
      <w:spacing w:line="300" w:lineRule="auto"/>
      <w:ind w:left="1680" w:right="1600"/>
      <w:jc w:val="center"/>
    </w:pPr>
    <w:rPr>
      <w:rFonts w:ascii="Times New Roman" w:hAnsi="Times New Roman"/>
      <w:sz w:val="5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1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7354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1685D-3264-4401-8231-EBAAFF2E3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NPKirillova</cp:lastModifiedBy>
  <cp:revision>2</cp:revision>
  <cp:lastPrinted>2018-12-19T13:45:00Z</cp:lastPrinted>
  <dcterms:created xsi:type="dcterms:W3CDTF">2025-08-27T04:45:00Z</dcterms:created>
  <dcterms:modified xsi:type="dcterms:W3CDTF">2025-08-27T04:45:00Z</dcterms:modified>
</cp:coreProperties>
</file>